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3829370" name="6076755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2263673" name="60767550-26b8-11f1-a286-bdf18dc8eea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6622518" name="6402f77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998555" name="6402f770-26b8-11f1-a286-bdf18dc8eea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9307335" name="7480016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912733" name="74800160-26b8-11f1-a286-bdf18dc8eea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2667462" name="7adabeb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1831499" name="7adabeb0-26b8-11f1-a286-bdf18dc8eea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508029" name="8ad181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810112" name="8ad181a0-26b8-11f1-a286-bdf18dc8eea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2596814" name="8dd9df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72033" name="8dd9dfa0-26b8-11f1-a286-bdf18dc8eea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3059270" name="191e931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2503924" name="191e9310-26bb-11f1-a286-bdf18dc8eea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4198009" name="1f8b2ab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059247" name="1f8b2ab0-26bb-11f1-a286-bdf18dc8ee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6047247" name="5a7a07d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0294211" name="5a7a07d0-26bc-11f1-a286-bdf18dc8eea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0280424" name="5d782ca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4191186" name="5d782ca0-26bc-11f1-a286-bdf18dc8ee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 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9771127" name="8654883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007997" name="86548830-26bc-11f1-a286-bdf18dc8eea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757302" name="8e8209b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4080398" name="8e8209b0-26bc-11f1-a286-bdf18dc8eea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6201570" name="d3da922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274145" name="d3da9220-26bc-11f1-a286-bdf18dc8eea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6911767" name="d87b6a7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5863751" name="d87b6a70-26bc-11f1-a286-bdf18dc8eea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